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Gemeinschaftsküche Bad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58159970" name="019ecf3b-8cea-79cf-8953-7e113fb7a00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8519483" name="019ecf3b-8cea-79cf-8953-7e113fb7a00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Gemeinschaftsküche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97872660" name="019ecf40-5333-75c1-8dd0-b95ba527084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5618911" name="019ecf40-5333-75c1-8dd0-b95ba5270845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Gemeinschaftsküche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85440045" name="019ecf51-b16d-7905-a306-aedc521289e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2626424" name="019ecf51-b16d-7905-a306-aedc521289e9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Gemeinschaftsküche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90965456" name="019ecf52-ccb4-79ca-bb6d-3bb24e3c774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09236" name="019ecf52-ccb4-79ca-bb6d-3bb24e3c7748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Wohnung 5 Bad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82937364" name="019ecf59-bf9b-7fc9-bc00-c1fd31e7b55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9505983" name="019ecf59-bf9b-7fc9-bc00-c1fd31e7b555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Wohnung 5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14549317" name="019ecf5e-6b28-7182-ab81-1fead1b660a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2565104" name="019ecf5e-6b28-7182-ab81-1fead1b660a3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Wohnung 9 Bad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07995856" name="019ecf67-96c9-7263-bbdc-b3e56a270b1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9717303" name="019ecf67-96c9-7263-bbdc-b3e56a270b1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Wohnung 7 Küche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62611267" name="019ecf6d-6730-7947-b51a-399be16a6a3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1946989" name="019ecf6d-6730-7947-b51a-399be16a6a3c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Wohnung 7 Bad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41840907" name="019ecf7d-57dd-71d7-8b76-581517e4b86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9077324" name="019ecf7d-57dd-71d7-8b76-581517e4b864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26253709" name="019ecf83-ccd3-7aee-b818-7cfc05e2bdd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3553132" name="019ecf83-ccd3-7aee-b818-7cfc05e2bdd9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Gemeinschaftsküche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65523319" name="019ecf9a-361f-707a-8b2f-f87566447fb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6836439" name="019ecf9a-361f-707a-8b2f-f87566447fbb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Gemeinschaftsküche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13611077" name="019ecf9d-7ecb-7a06-a6de-bb2a99e2286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3509002" name="019ecf9d-7ecb-7a06-a6de-bb2a99e22861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Gemeinschaftsküche Bad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35674364" name="019ecfa0-7819-7850-9d18-77e72b6f9d5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6243949" name="019ecfa0-7819-7850-9d18-77e72b6f9d55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Wohnung 9 Bad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37153125" name="019ecfab-8b11-7dda-9ca1-07131e2b82a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275810" name="019ecfab-8b11-7dda-9ca1-07131e2b82a4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Wohnung 9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32965897" name="019ecfac-ac55-7d82-89d0-74bb1284b18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9432385" name="019ecfac-ac55-7d82-89d0-74bb1284b182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Wohnung 2 Küche 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79543657" name="019ecfbe-b880-76d9-971c-1a2aadcfe0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5201664" name="019ecfbe-b880-76d9-971c-1a2aadcfe0a7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Wohnung 2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03491084" name="019ecfc0-9583-7094-b09c-5b40d49ed5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1414454" name="019ecfc0-9583-7094-b09c-5b40d49ed5cf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Wohnung 2 Bad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36840971" name="019ecfc5-9349-7a58-9d27-c8490644b7e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9002877" name="019ecfc5-9349-7a58-9d27-c8490644b7ec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44696828" name="019ed05e-67a3-73b5-8e26-2f9550e443a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6846725" name="019ed05e-67a3-73b5-8e26-2f9550e443a3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Wohnung 6 Bad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06403622" name="019ed055-2bed-703e-bc75-36bc8c11a8b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6862780" name="019ed055-2bed-703e-bc75-36bc8c11a8b9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Wohnung 6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72325907" name="019ed05c-214f-7c33-8e00-7fa96fcf2c7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3482888" name="019ed05c-214f-7c33-8e00-7fa96fcf2c7c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Gemeinschaftsküche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45726140" name="019ed065-f846-7439-b075-9aafdc85ac5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0539199" name="019ed065-f846-7439-b075-9aafdc85ac51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Gemeinschaftsküche Bad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79583898" name="019ed070-6f14-7863-ac12-f4f1ce8c604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312993" name="019ed070-6f14-7863-ac12-f4f1ce8c604c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Wohnung 9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45522963" name="019ed078-427a-7772-be34-3bde5d586a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0627623" name="019ed078-427a-7772-be34-3bde5d586a13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Wohnung 9 Bad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35647964" name="019ed07d-b6dd-752b-977c-047f47cadc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1492297" name="019ed07d-b6dd-752b-977c-047f47cadc13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Wohnung 2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27783418" name="019ed085-e657-741c-b3af-b8ccde54883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1139014" name="019ed085-e657-741c-b3af-b8ccde54883b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Wohnung 2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44837436" name="019ed088-2c13-7c12-96c5-8f9000a7c8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1011001" name="019ed088-2c13-7c12-96c5-8f9000a7c8b5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Gemeinschaftsküche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36779049" name="019ed0a4-8877-731b-9205-3e9ba6e8a81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3826531" name="019ed0a4-8877-731b-9205-3e9ba6e8a816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Gemeinschaftsküche Bad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23054691" name="019ed0a6-4d17-7288-affe-9f6ae392db8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7821870" name="019ed0a6-4d17-7288-affe-9f6ae392db84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Gemeinschaftsküche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2230214" name="019ed0a7-6e93-73dc-afb5-95c34543f78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1816969" name="019ed0a7-6e93-73dc-afb5-95c34543f781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Wohnung 9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69267345" name="019ed0a9-bf77-7211-8efe-c084fffdd8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556125" name="019ed0a9-bf77-7211-8efe-c084fffdd844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Wohnung 9 Bad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91869444" name="019ed0ad-d4fa-78b3-8824-1f2f0aa7eaf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4587916" name="019ed0ad-d4fa-78b3-8824-1f2f0aa7eaf6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Wohnung 3 Bad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94264597" name="019ed0b7-a717-7cfb-b2e8-8d7cfe2f1b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8248563" name="019ed0b7-a717-7cfb-b2e8-8d7cfe2f1b38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Wohnung 3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84758502" name="019ed0bb-2139-7c08-90bb-01bc7eac516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6326425" name="019ed0bb-2139-7c08-90bb-01bc7eac516a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Gemeinschaftsküche Bad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6912727" name="019ecf3d-76cd-7532-a2de-4f9e31d216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7910727" name="019ecf3d-76cd-7532-a2de-4f9e31d216e2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Gemeinschaftsküche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77958946" name="019ecf41-76fc-7b89-96c7-70ffb168fa1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4980345" name="019ecf41-76fc-7b89-96c7-70ffb168fa18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Gemeinschaftsküche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57868051" name="019ecf51-4414-7567-98b7-482808e1b83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0853279" name="019ecf51-4414-7567-98b7-482808e1b83a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Gemeinschaftsküche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27436576" name="019ecf53-4a96-700c-8eec-6a03382b4d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8108642" name="019ecf53-4a96-700c-8eec-6a03382b4dd2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Wohnung 5 Bad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37330464" name="019ecf5a-bedf-74b5-8979-fc2e3bb052c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8180636" name="019ecf5a-bedf-74b5-8979-fc2e3bb052c5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Wohnung 5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15293985" name="019ecf5f-9246-7552-9f73-c2c7ec7c6db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8754426" name="019ecf5f-9246-7552-9f73-c2c7ec7c6dbf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Wohnung 9 Bad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66879854" name="019ecf68-3d59-7488-bec6-d87c7039f89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1688259" name="019ecf68-3d59-7488-bec6-d87c7039f890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Wohnung 7 Küche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52895101" name="019ecf6d-fda1-7cd1-bb0e-8b629956ae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1925353" name="019ecf6d-fda1-7cd1-bb0e-8b629956ae8a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Wohnung 7 Bad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00475791" name="019ecf7e-4fa1-7ea4-bb67-d295d1be92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5459368" name="019ecf7e-4fa1-7ea4-bb67-d295d1be9298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Gemeinschaftsküche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01707524" name="019ecf9a-e0b8-7907-8be7-01eec160d46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342745" name="019ecf9a-e0b8-7907-8be7-01eec160d46e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Gemeinschaftsküche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247404" name="019ecf9d-e6db-74a2-9d5f-9c0aad94633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1343033" name="019ecf9d-e6db-74a2-9d5f-9c0aad946337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Gemeinschaftsküche Bad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02537094" name="019ecfa0-e214-7752-aaf0-586f25e7916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5852429" name="019ecfa0-e214-7752-aaf0-586f25e79169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Wohnung 9 Bad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06099352" name="019ecfab-ca49-7b15-9031-c18134c6e69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0443684" name="019ecfab-ca49-7b15-9031-c18134c6e692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Wohnung 9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07598191" name="019ecfad-1a9e-76c6-ba1f-4aed47c3ac7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7993691" name="019ecfad-1a9e-76c6-ba1f-4aed47c3ac7e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Wohnung 2 Küche 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45008833" name="019ecfbf-56ca-7c89-8e23-27055116732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2552294" name="019ecfbf-56ca-7c89-8e23-27055116732e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Wohnung 2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70912394" name="019ecfc1-1b58-7c71-8748-05dc478c0fd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3345095" name="019ecfc1-1b58-7c71-8748-05dc478c0fdb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Wohnung 2 Bad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51064130" name="019ecfc5-f0aa-7425-8066-aa2080b5b0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2688753" name="019ecfc5-f0aa-7425-8066-aa2080b5b044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Wohnung 6 Bad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00131046" name="019ed054-c7a7-7414-a8a4-e51ac393c3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3026302" name="019ed054-c7a7-7414-a8a4-e51ac393c3d2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Wohnung 6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5319510" name="019ed05c-9829-7567-935b-8a2b690179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7458426" name="019ed05c-9829-7567-935b-8a2b690179e8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Gemeinschaftsküche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89566166" name="019ed066-9b45-73e5-a88d-c7401b392c7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2603756" name="019ed066-9b45-73e5-a88d-c7401b392c73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Gemeinschaftsküche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64521832" name="019ed06c-b6aa-73fe-b567-3ee75bffc1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5664476" name="019ed06c-b6aa-73fe-b567-3ee75bffc1f0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Gemeinschaftsküche Bad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94027537" name="019ed071-9f65-74ac-a222-647ab6fc4b7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1714618" name="019ed071-9f65-74ac-a222-647ab6fc4b7c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Wohnung 9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61741830" name="019ed07a-d264-7865-938a-6aa21e17d46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461548" name="019ed07a-d264-7865-938a-6aa21e17d463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Wohnung 9 Bad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87528954" name="019ed07e-2a37-7703-b18d-b845e361c70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5198439" name="019ed07e-2a37-7703-b18d-b845e361c70f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Wohnung 2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40447219" name="019ed086-51de-78ee-80e7-8438c286186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9658458" name="019ed086-51de-78ee-80e7-8438c2861864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Wohnung 2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49435387" name="019ed08f-9b90-7212-b241-a92977b2bc7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0131330" name="019ed08f-9b90-7212-b241-a92977b2bc7e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Wohnung 2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42255067" name="019ed08b-8609-7bda-a3db-1ae1c83c7f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4020608" name="019ed08b-8609-7bda-a3db-1ae1c83c7f5d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Gemeinschaftsküche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9122954" name="019ed0a5-2fad-7fb0-b771-ad29206e84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9288193" name="019ed0a5-2fad-7fb0-b771-ad29206e8471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Gemeinschaftsküche Bad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05658913" name="019ed0a6-c364-70fb-bbf6-0bebacad7f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2426314" name="019ed0a6-c364-70fb-bbf6-0bebacad7f3e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Gemeinschaftsküche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58785358" name="019ed0a7-e213-7e03-831b-3ebe5fc1049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2988610" name="019ed0a7-e213-7e03-831b-3ebe5fc1049f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Wohnung 9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08163413" name="019ed0aa-8313-7b4b-82a6-66d9fa10e11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7337859" name="019ed0aa-8313-7b4b-82a6-66d9fa10e11b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Wohnung 9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24289242" name="019ed0ae-13a8-7ae5-8e88-908c2c16329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6596251" name="019ed0ae-13a8-7ae5-8e88-908c2c16329d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Wohnung 3 Bad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67813569" name="019ed0ba-2f04-7f61-a5fa-c0590805ee4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5218232" name="019ed0ba-2f04-7f61-a5fa-c0590805ee43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Wohnung 3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10722711" name="019ed0bb-a792-7670-9c51-2e191da8fd3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417055" name="019ed0bb-a792-7670-9c51-2e191da8fd3f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Gemeinschaftsküche Bad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47647266" name="019ecf4c-ea45-719c-ae28-c0d8a250729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022090" name="019ecf4c-ea45-719c-ae28-c0d8a2507299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Wohnung 5 Bad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40689217" name="019ecf58-1b69-7d43-bf64-aaf2dfde5c5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1409008" name="019ecf58-1b69-7d43-bf64-aaf2dfde5c5e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Wohnung 7 Küche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35479156" name="019ecf6d-b7fe-7cc4-b76a-6884bf12a22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3096982" name="019ecf6d-b7fe-7cc4-b76a-6884bf12a222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Wohnung 7 Bad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93871240" name="019ecf7d-d44f-7cea-a2f8-199f4ffd31c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8551228" name="019ecf7d-d44f-7cea-a2f8-199f4ffd31c1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Gemeinschaftsküche Bad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53256422" name="019ecf9f-adb1-7aca-9ccd-239d045381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7003257" name="019ecf9f-adb1-7aca-9ccd-239d04538138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Wohnung 9 Bad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91512406" name="019ecfab-0f0e-7a09-aa98-c185771eff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910806" name="019ecfab-0f0e-7a09-aa98-c185771eff26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Wohnung 2 Küche 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00714477" name="019ecfbf-0b3f-7ef7-bee5-628b044498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093634" name="019ecfbf-0b3f-7ef7-bee5-628b04449844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Wohnung 2 Bad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6804912" name="019ecfc5-2a7d-7bb4-8f75-3af34c9e19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854257" name="019ecfc5-2a7d-7bb4-8f75-3af34c9e19af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Wohnung 6 Bad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33232245" name="019ed053-4679-7e70-908f-1108505cc24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9030008" name="019ed053-4679-7e70-908f-1108505cc247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Gemeinschaftsküche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35454134" name="019ed062-bd75-7f77-a6ca-b0a819e90d1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13307" name="019ed062-bd75-7f77-a6ca-b0a819e90d1b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Gemeinschaftsküche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23378993" name="019ed06b-5d86-74a9-a47b-e5d5c45e1d4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798532" name="019ed06b-5d86-74a9-a47b-e5d5c45e1d46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Wohnung 9 Bad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01173316" name="019ed07d-3722-7598-9117-2f8c0602e7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9861652" name="019ed07d-3722-7598-9117-2f8c0602e74f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Wohnung 2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54644243" name="019ed085-a1af-71fb-a991-7237b510b61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1820861" name="019ed085-a1af-71fb-a991-7237b510b610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Gemeinschaftsküche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22605243" name="019ed0a0-3f17-7b3c-a0f7-2ecd4bf8a34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1985321" name="019ed0a0-3f17-7b3c-a0f7-2ecd4bf8a343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Wohnung 9 Bad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34884568" name="019ed0ad-4ef9-7c19-bb29-d60eac391a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4152270" name="019ed0ad-4ef9-7c19-bb29-d60eac391aa9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Wohnung 5 Bad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86372954" name="019ecf55-50ef-70fe-add3-c9abe56d31e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1085873" name="019ecf55-50ef-70fe-add3-c9abe56d31eb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Gemeinschaftsküche Bad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68707515" name="019ecf9e-fcfa-734e-a57f-46b8c6c4ce1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1588166" name="019ecf9e-fcfa-734e-a57f-46b8c6c4ce1a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Wohnung 9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40421573" name="019ed0ad-1771-7de1-b115-51aa9952e59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975300" name="019ed0ad-1771-7de1-b115-51aa9952e59d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Gemeinschaftsküche Bad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Floorflex mit bituminösem 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78748745" name="019ecf31-0fe0-764e-95b0-e82874e50fc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4541052" name="019ecf31-0fe0-764e-95b0-e82874e50fc5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Gemeinschaftsküche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Floorflex mit bituminösem 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85072680" name="019ecf98-98ad-74d5-a985-439770c139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0143187" name="019ecf98-98ad-74d5-a985-439770c1394d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Wohnung 9 Bad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Floorflex mit bituminösem 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61421396" name="019ecfaa-629b-7dd9-b6fa-829e1155616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9340701" name="019ecfaa-629b-7dd9-b6fa-829e11556162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Wohnung 2 Küche 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Floorflex mit bituminösem 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7055221" name="019ecfbe-24b9-744d-adeb-c759de0af58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0925512" name="019ecfbe-24b9-744d-adeb-c759de0af58e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Wohnung 2 Bad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Floorflex mit bituminösem 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43177985" name="019ecfc3-7367-7df2-a56b-8d48596ad4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9389652" name="019ecfc3-7367-7df2-a56b-8d48596ad4af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Gemeinschaftsküche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Floorflex mit bituminösem 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28503241" name="019ed067-2974-74bc-bc74-c4fcff2706f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9765307" name="019ed067-2974-74bc-bc74-c4fcff2706fa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Gemeinschaftsküche Bad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94039549" name="019ecf39-e83c-784a-8bfd-47914ed2d63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9398676" name="019ecf39-e83c-784a-8bfd-47914ed2d634"/>
                          <pic:cNvPicPr/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Wohnung 9 Bad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97453036" name="019ecfaa-c855-7344-8a3f-38f24371500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9756941" name="019ecfaa-c855-7344-8a3f-38f24371500b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Wohnung 2 Bad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22912716" name="019ecfc4-62a6-7ad1-8de5-aa4dae98b58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0491397" name="019ecfc4-62a6-7ad1-8de5-aa4dae98b588"/>
                          <pic:cNvPicPr/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4329335" name="019ed060-783a-7462-ac69-d63cf00abc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0930469" name="019ed060-783a-7462-ac69-d63cf00abc26"/>
                          <pic:cNvPicPr/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Wohnung 9 Bad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42160706" name="019ed07c-b8d3-7370-956d-9483a99f88f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5111688" name="019ed07c-b8d3-7370-956d-9483a99f88f2"/>
                          <pic:cNvPicPr/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Wohnung 9 Bad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51283472" name="019ed0ac-c19b-7147-9e4f-d99bedfb4d1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8479877" name="019ed0ac-c19b-7147-9e4f-d99bedfb4d10"/>
                          <pic:cNvPicPr/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Wohnung 3 Bad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26220554" name="019ed0b6-1973-7f9e-9dd9-27e025d740f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3037673" name="019ed0b6-1973-7f9e-9dd9-27e025d740f4"/>
                          <pic:cNvPicPr/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Gemeinschaftsküche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alter Bodenbelag inkl. 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67156817" name="019ecf4b-99a3-70de-af40-f4d0d33ac83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7416840" name="019ecf4b-99a3-70de-af40-f4d0d33ac83c"/>
                          <pic:cNvPicPr/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Gemeinschaftsküche Balkon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Fensterrahmen</w:t>
            </w:r>
          </w:p>
        </w:tc>
        <w:tc>
          <w:p>
            <w:pPr>
              <w:spacing w:before="0" w:after="0" w:line="240" w:lineRule="auto"/>
            </w:pPr>
            <w:r>
              <w:t>Anschlagkitt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791139" name="019ecf4f-8c4e-7525-ab26-81a0249a42f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1105312" name="019ecf4f-8c4e-7525-ab26-81a0249a42f2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Wohnung 9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Fensterrahmen</w:t>
            </w:r>
          </w:p>
        </w:tc>
        <w:tc>
          <w:p>
            <w:pPr>
              <w:spacing w:before="0" w:after="0" w:line="240" w:lineRule="auto"/>
            </w:pPr>
            <w:r>
              <w:t>Anschlagkitt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7705032" name="019ed080-2549-7c86-b2bb-930f2f60b56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862650" name="019ed080-2549-7c86-b2bb-930f2f60b568"/>
                          <pic:cNvPicPr/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Wohnung 5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inkl. 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7217515" name="019ecf5d-4046-7058-8f65-37b425fa0a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8669764" name="019ecf5d-4046-7058-8f65-37b425fa0a8a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Wohnung 2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inkl. 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6635287" name="019ecfbf-d044-7691-88f0-febf39a176a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1886548" name="019ecfbf-d044-7691-88f0-febf39a176ad"/>
                          <pic:cNvPicPr/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Wohnung 6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inkl. 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58383252" name="019ed055-e8cc-7df6-812f-a79eaccbe6c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8292493" name="019ed055-e8cc-7df6-812f-a79eaccbe6c1"/>
                          <pic:cNvPicPr/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Gemeinschaftsküche Bad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inkl. 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21415482" name="019ed072-2e84-734d-932d-abdcb15d80b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7468114" name="019ed072-2e84-734d-932d-abdcb15d80b9"/>
                          <pic:cNvPicPr/>
                        </pic:nvPicPr>
                        <pic:blipFill>
                          <a:blip r:embed="rId1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Wohnung 9 Bad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inkl. 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46634675" name="019ed07b-98d3-736d-bda8-36e33a917e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076548" name="019ed07b-98d3-736d-bda8-36e33a917e56"/>
                          <pic:cNvPicPr/>
                        </pic:nvPicPr>
                        <pic:blipFill>
                          <a:blip r:embed="rId1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Wohnung 9 Bad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Wand/Boden</w:t>
            </w:r>
          </w:p>
        </w:tc>
        <w:tc>
          <w:p>
            <w:pPr>
              <w:spacing w:before="0" w:after="0" w:line="240" w:lineRule="auto"/>
            </w:pPr>
            <w:r>
              <w:t>Fliesen nach 1990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32721384" name="019ecf62-9ff8-7487-9a4a-b30ad8928e9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202675" name="019ecf62-9ff8-7487-9a4a-b30ad8928e9d"/>
                          <pic:cNvPicPr/>
                        </pic:nvPicPr>
                        <pic:blipFill>
                          <a:blip r:embed="rId1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Wohnung 7 Küche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Herd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732343" name="019ecf6f-f79b-7204-8b6a-de0c23178d5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0364745" name="019ecf6f-f79b-7204-8b6a-de0c23178d54"/>
                          <pic:cNvPicPr/>
                        </pic:nvPicPr>
                        <pic:blipFill>
                          <a:blip r:embed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Wohnung 7 Küche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Waschbecken</w:t>
            </w:r>
          </w:p>
        </w:tc>
        <w:tc>
          <w:p>
            <w:pPr>
              <w:spacing w:before="0" w:after="0" w:line="240" w:lineRule="auto"/>
            </w:pPr>
            <w:r>
              <w:t>Antidröhnbeschichtung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65816339" name="019ecf71-8843-7290-bed5-b7c3a114c4d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3944909" name="019ecf71-8843-7290-bed5-b7c3a114c4d6"/>
                          <pic:cNvPicPr/>
                        </pic:nvPicPr>
                        <pic:blipFill>
                          <a:blip r:embed="rId1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Fassadenputz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4848246" name="019ecf7f-c09c-7188-977a-5c0e20a2f4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8852353" name="019ecf7f-c09c-7188-977a-5c0e20a2f442"/>
                          <pic:cNvPicPr/>
                        </pic:nvPicPr>
                        <pic:blipFill>
                          <a:blip r:embed="rId1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Fassadenputz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13574922" name="019ecf80-fb41-79e8-a9f6-d8ebad763d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3869898" name="019ecf80-fb41-79e8-a9f6-d8ebad763d3e"/>
                          <pic:cNvPicPr/>
                        </pic:nvPicPr>
                        <pic:blipFill>
                          <a:blip r:embed="rId1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Wohnung 9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Fassadenputz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57935651" name="019ed081-5742-71a9-8d19-973c11e17c5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5324122" name="019ed081-5742-71a9-8d19-973c11e17c52"/>
                          <pic:cNvPicPr/>
                        </pic:nvPicPr>
                        <pic:blipFill>
                          <a:blip r:embed="rId1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Balkone und Fenster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Flügel</w:t>
            </w:r>
          </w:p>
        </w:tc>
        <w:tc>
          <w:p>
            <w:pPr>
              <w:spacing w:before="0" w:after="0" w:line="240" w:lineRule="auto"/>
            </w:pPr>
            <w:r>
              <w:t>Fensterkitt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00825790" name="019ecf81-6d13-7ee9-88e2-8a4949d35ee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235139" name="019ecf81-6d13-7ee9-88e2-8a4949d35eed"/>
                          <pic:cNvPicPr/>
                        </pic:nvPicPr>
                        <pic:blipFill>
                          <a:blip r:embed="rId1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Wohnung 9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Flügel</w:t>
            </w:r>
          </w:p>
        </w:tc>
        <w:tc>
          <w:p>
            <w:pPr>
              <w:spacing w:before="0" w:after="0" w:line="240" w:lineRule="auto"/>
            </w:pPr>
            <w:r>
              <w:t>Fensterkitt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60531932" name="019ed07f-8e7c-7a9f-9ee3-c4faec9b5d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2327740" name="019ed07f-8e7c-7a9f-9ee3-c4faec9b5de2"/>
                          <pic:cNvPicPr/>
                        </pic:nvPicPr>
                        <pic:blipFill>
                          <a:blip r:embed="rId1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Balkone</w:t>
            </w:r>
          </w:p>
          <w:p>
            <w:pPr>
              <w:spacing w:before="0" w:after="0" w:line="240" w:lineRule="auto"/>
            </w:pPr>
            <w:r>
              <w:t>1.OG-DG</w:t>
            </w:r>
          </w:p>
        </w:tc>
        <w:tc>
          <w:p>
            <w:pPr>
              <w:spacing w:before="0" w:after="0" w:line="240" w:lineRule="auto"/>
            </w:pPr>
            <w:r>
              <w:t>Betonbrüstungen</w:t>
            </w:r>
          </w:p>
        </w:tc>
        <w:tc>
          <w:p>
            <w:pPr>
              <w:spacing w:before="0" w:after="0" w:line="240" w:lineRule="auto"/>
            </w:pPr>
            <w:r>
              <w:t>spezielle Anstrich-, Beschichtungsstoffe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31477410" name="019ecf8b-efc4-7b8e-97b8-3cb0a51310b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309879" name="019ecf8b-efc4-7b8e-97b8-3cb0a51310bc"/>
                          <pic:cNvPicPr/>
                        </pic:nvPicPr>
                        <pic:blipFill>
                          <a:blip r:embed="rId1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MaP-35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Gemeinschaftsküche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62360288" name="019ecf9b-e526-7137-b26e-33d9f7b016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8089741" name="019ecf9b-e526-7137-b26e-33d9f7b01671"/>
                          <pic:cNvPicPr/>
                        </pic:nvPicPr>
                        <pic:blipFill>
                          <a:blip r:embed="rId1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Gemeinschaftsküche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Radiatorennische</w:t>
            </w:r>
          </w:p>
        </w:tc>
        <w:tc>
          <w:p>
            <w:pPr>
              <w:spacing w:before="0" w:after="0" w:line="240" w:lineRule="auto"/>
            </w:pPr>
            <w:r>
              <w:t>Korkdämmung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30889131" name="019ed06e-1ef8-7baf-8ef1-156984dad6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4326183" name="019ed06e-1ef8-7baf-8ef1-156984dad68a"/>
                          <pic:cNvPicPr/>
                        </pic:nvPicPr>
                        <pic:blipFill>
                          <a:blip r:embed="rId1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PAK</w:t>
            </w:r>
          </w:p>
        </w:tc>
        <w:tc>
          <w:p>
            <w:pPr>
              <w:spacing w:before="0" w:after="0" w:line="240" w:lineRule="auto"/>
            </w:pPr>
            <w:r>
              <w:t>MaP-81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Wohnung 7 Bad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Fliesenkleber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71411806" name="019ecf77-443a-7926-98cd-59c6769b9ee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3427361" name="019ecf77-443a-7926-98cd-59c6769b9eed"/>
                          <pic:cNvPicPr/>
                        </pic:nvPicPr>
                        <pic:blipFill>
                          <a:blip r:embed="rId1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32989303" name="019ecf8a-f607-711b-bc3c-5c351bb38e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4880274" name="019ecf8a-f607-711b-bc3c-5c351bb38e5d"/>
                          <pic:cNvPicPr/>
                        </pic:nvPicPr>
                        <pic:blipFill>
                          <a:blip r:embed="rId1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42041064" name="019ed05f-ee9f-71c6-b94c-8dc5b15730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8973373" name="019ed05f-ee9f-71c6-b94c-8dc5b1573042"/>
                          <pic:cNvPicPr/>
                        </pic:nvPicPr>
                        <pic:blipFill>
                          <a:blip r:embed="rId1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Gemeinschaftsküche Bad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50125450" name="019ed0a5-e10d-7c7c-a0fc-002bc08433a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9553928" name="019ed0a5-e10d-7c7c-a0fc-002bc08433a1"/>
                          <pic:cNvPicPr/>
                        </pic:nvPicPr>
                        <pic:blipFill>
                          <a:blip r:embed="rId1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Allgemein 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Flügel</w:t>
            </w:r>
          </w:p>
        </w:tc>
        <w:tc>
          <w:p>
            <w:pPr>
              <w:spacing w:before="0" w:after="0" w:line="240" w:lineRule="auto"/>
            </w:pPr>
            <w:r>
              <w:t>Fensterkitt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71675782" name="019ecfb0-5979-7ead-b57f-e144329ffd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9346758" name="019ecfb0-5979-7ead-b57f-e144329ffdd2"/>
                          <pic:cNvPicPr/>
                        </pic:nvPicPr>
                        <pic:blipFill>
                          <a:blip r:embed="rId1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Wohnung 3 Bad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26165683" name="019ed0b9-a685-76ca-b239-a4f716fe2b1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8952749" name="019ed0b9-a685-76ca-b239-a4f716fe2b1b"/>
                          <pic:cNvPicPr/>
                        </pic:nvPicPr>
                        <pic:blipFill>
                          <a:blip r:embed="rId1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gesamte Wohnung </w:t>
            </w:r>
          </w:p>
          <w:p>
            <w:pPr>
              <w:spacing w:before="0" w:after="0" w:line="240" w:lineRule="auto"/>
            </w:pPr>
            <w:r>
              <w:t>4. OG </w:t>
            </w:r>
          </w:p>
          <w:p>
            <w:pPr>
              <w:spacing w:before="0" w:after="0" w:line="240" w:lineRule="auto"/>
            </w:pPr>
            <w:r>
              <w:t>Wand / Decke / Boden </w:t>
            </w:r>
          </w:p>
        </w:tc>
        <w:tc>
          <w:p>
            <w:pPr>
              <w:spacing w:before="0" w:after="0" w:line="240" w:lineRule="auto"/>
            </w:pPr>
            <w:r>
              <w:t>Wand / Decke / Boden </w:t>
            </w:r>
          </w:p>
        </w:tc>
        <w:tc>
          <w:p>
            <w:pPr>
              <w:spacing w:before="0" w:after="0" w:line="240" w:lineRule="auto"/>
            </w:pPr>
            <w:r>
              <w:t>Putz / 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80046055" name="019ef331-4c3c-7477-8f85-609cf766d86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8586635" name="019ef331-4c3c-7477-8f85-609cf766d864"/>
                          <pic:cNvPicPr/>
                        </pic:nvPicPr>
                        <pic:blipFill>
                          <a:blip r:embed="rId1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Wohnung 3 Bad</w:t>
            </w:r>
          </w:p>
          <w:p>
            <w:pPr>
              <w:spacing w:before="0" w:after="0" w:line="240" w:lineRule="auto"/>
            </w:pPr>
            <w:r>
              <w:t>4. OG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2361229" name="019ef35c-db97-76b4-b3f1-45343391f0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0159693" name="019ef35c-db97-76b4-b3f1-45343391f012"/>
                          <pic:cNvPicPr/>
                        </pic:nvPicPr>
                        <pic:blipFill>
                          <a:blip r:embed="rId1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Wohnung 3 Bad</w:t>
            </w:r>
          </w:p>
          <w:p>
            <w:pPr>
              <w:spacing w:before="0" w:after="0" w:line="240" w:lineRule="auto"/>
            </w:pPr>
            <w:r>
              <w:t>4 OG</w:t>
            </w:r>
          </w:p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417928883" name="019ef352-f9a2-7872-a99e-f526875713f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0397356" name="019ef352-f9a2-7872-a99e-f526875713ff"/>
                          <pic:cNvPicPr/>
                        </pic:nvPicPr>
                        <pic:blipFill>
                          <a:blip r:embed="rId1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Wohnung 4 Bad</w:t>
            </w:r>
          </w:p>
          <w:p>
            <w:pPr>
              <w:spacing w:before="0" w:after="0" w:line="240" w:lineRule="auto"/>
            </w:pPr>
            <w:r>
              <w:t>4. OG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80095521" name="019ef361-c358-7ce9-abde-8525b74c7b9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7965014" name="019ef361-c358-7ce9-abde-8525b74c7b9e"/>
                          <pic:cNvPicPr/>
                        </pic:nvPicPr>
                        <pic:blipFill>
                          <a:blip r:embed="rId1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Wohnung 1 Bad</w:t>
            </w:r>
          </w:p>
          <w:p>
            <w:pPr>
              <w:spacing w:before="0" w:after="0" w:line="240" w:lineRule="auto"/>
            </w:pPr>
            <w:r>
              <w:t>4. OG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79373820" name="019ef374-86ae-7cad-9100-d943e7fa601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5588261" name="019ef374-86ae-7cad-9100-d943e7fa601c"/>
                          <pic:cNvPicPr/>
                        </pic:nvPicPr>
                        <pic:blipFill>
                          <a:blip r:embed="rId1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Wohnung 3 Bad</w:t>
            </w:r>
          </w:p>
          <w:p>
            <w:pPr>
              <w:spacing w:before="0" w:after="0" w:line="240" w:lineRule="auto"/>
            </w:pPr>
            <w:r>
              <w:t>3. OG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16582825" name="019ef395-ae4a-7d06-8eee-41b7ea2351e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9310966" name="019ef395-ae4a-7d06-8eee-41b7ea2351e4"/>
                          <pic:cNvPicPr/>
                        </pic:nvPicPr>
                        <pic:blipFill>
                          <a:blip r:embed="rId1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Wohnung 4 Bad</w:t>
            </w:r>
          </w:p>
          <w:p>
            <w:pPr>
              <w:spacing w:before="0" w:after="0" w:line="240" w:lineRule="auto"/>
            </w:pPr>
            <w:r>
              <w:t>3. OG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93561810" name="019ef39f-c3b0-7daf-8859-4cdebd205bd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4159098" name="019ef39f-c3b0-7daf-8859-4cdebd205bd9"/>
                          <pic:cNvPicPr/>
                        </pic:nvPicPr>
                        <pic:blipFill>
                          <a:blip r:embed="rId1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Wohnung 5 Bad</w:t>
            </w:r>
          </w:p>
          <w:p>
            <w:pPr>
              <w:spacing w:before="0" w:after="0" w:line="240" w:lineRule="auto"/>
            </w:pPr>
            <w:r>
              <w:t>3. OG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2410223" name="019ef3a9-addf-7b68-bf02-a3c04083a1e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4282194" name="019ef3a9-addf-7b68-bf02-a3c04083a1e5"/>
                          <pic:cNvPicPr/>
                        </pic:nvPicPr>
                        <pic:blipFill>
                          <a:blip r:embed="rId1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Wohnung 5 Bad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79848693" name="019ef3dd-a33d-7341-9d58-6b6f9583d65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36897" name="019ef3dd-a33d-7341-9d58-6b6f9583d65b"/>
                          <pic:cNvPicPr/>
                        </pic:nvPicPr>
                        <pic:blipFill>
                          <a:blip r:embed="rId1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Wohnung 3 Bad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08711892" name="019ef3e7-e9d2-7a74-a25b-6cde87e61ac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1219936" name="019ef3e7-e9d2-7a74-a25b-6cde87e61ac8"/>
                          <pic:cNvPicPr/>
                        </pic:nvPicPr>
                        <pic:blipFill>
                          <a:blip r:embed="rId1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Wohnung 2 Bad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19721381" name="019ef437-a6d7-7de5-9618-b6b3a807bab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3246023" name="019ef437-a6d7-7de5-9618-b6b3a807bab7"/>
                          <pic:cNvPicPr/>
                        </pic:nvPicPr>
                        <pic:blipFill>
                          <a:blip r:embed="rId1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Wohnung 11 Bad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13328493" name="019ef444-23da-73ab-a3b6-d793581d1f0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293025" name="019ef444-23da-73ab-a3b6-d793581d1f09"/>
                          <pic:cNvPicPr/>
                        </pic:nvPicPr>
                        <pic:blipFill>
                          <a:blip r:embed="rId1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Wohnung 8 Bad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99698582" name="019ef44c-dbcf-7e5f-ac9f-875b4090976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9427104" name="019ef44c-dbcf-7e5f-ac9f-875b40909767"/>
                          <pic:cNvPicPr/>
                        </pic:nvPicPr>
                        <pic:blipFill>
                          <a:blip r:embed="rId1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Wohnung 9 Bad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01610312" name="019ef455-4e27-7802-acc3-ebfd3cde396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9204734" name="019ef455-4e27-7802-acc3-ebfd3cde3960"/>
                          <pic:cNvPicPr/>
                        </pic:nvPicPr>
                        <pic:blipFill>
                          <a:blip r:embed="rId1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Wohnung 6 Bad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1010688" name="019ef474-0db7-7cd7-a43b-0d845b5fdb4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1159759" name="019ef474-0db7-7cd7-a43b-0d845b5fdb4b"/>
                          <pic:cNvPicPr/>
                        </pic:nvPicPr>
                        <pic:blipFill>
                          <a:blip r:embed="rId1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Wohnung 4 Bad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75203148" name="019ef478-d3d6-7ef8-b320-6efe59fe1fa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4782846" name="019ef478-d3d6-7ef8-b320-6efe59fe1fa0"/>
                          <pic:cNvPicPr/>
                        </pic:nvPicPr>
                        <pic:blipFill>
                          <a:blip r:embed="rId1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Wohnung 1 Bad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83299794" name="019ef493-cfda-727b-a606-31c0570a0b6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050445" name="019ef493-cfda-727b-a606-31c0570a0b66"/>
                          <pic:cNvPicPr/>
                        </pic:nvPicPr>
                        <pic:blipFill>
                          <a:blip r:embed="rId1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Wohnung 5 Bad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6461630" name="019ef49d-7cec-72e5-86be-bd80d650b30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9148962" name="019ef49d-7cec-72e5-86be-bd80d650b309"/>
                          <pic:cNvPicPr/>
                        </pic:nvPicPr>
                        <pic:blipFill>
                          <a:blip r:embed="rId1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Wohnung 7 Bad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81683718" name="019ef4a3-3396-7919-93ff-d8d9b4cae42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6120506" name="019ef4a3-3396-7919-93ff-d8d9b4cae424"/>
                          <pic:cNvPicPr/>
                        </pic:nvPicPr>
                        <pic:blipFill>
                          <a:blip r:embed="rId1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Wohnung 3 Bad</w:t>
            </w:r>
          </w:p>
          <w:p>
            <w:pPr>
              <w:spacing w:before="0" w:after="0" w:line="240" w:lineRule="auto"/>
            </w:pPr>
            <w:r>
              <w:t>4 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1780128992" name="019ef355-9f6b-7f32-b71f-16000422460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1736222" name="019ef355-9f6b-7f32-b71f-16000422460b"/>
                          <pic:cNvPicPr/>
                        </pic:nvPicPr>
                        <pic:blipFill>
                          <a:blip r:embed="rId1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Wohnung 4 Bad</w:t>
            </w:r>
          </w:p>
          <w:p>
            <w:pPr>
              <w:spacing w:before="0" w:after="0" w:line="240" w:lineRule="auto"/>
            </w:pPr>
            <w:r>
              <w:t>4.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41518608" name="019ef36b-c35e-7b0a-be3b-ed199147b33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931613" name="019ef36b-c35e-7b0a-be3b-ed199147b339"/>
                          <pic:cNvPicPr/>
                        </pic:nvPicPr>
                        <pic:blipFill>
                          <a:blip r:embed="rId1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Wohnung 3 Küche </w:t>
            </w:r>
          </w:p>
          <w:p>
            <w:pPr>
              <w:spacing w:before="0" w:after="0" w:line="240" w:lineRule="auto"/>
            </w:pPr>
            <w:r>
              <w:t>3. OG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54533044" name="019ef398-cb4d-7823-ba9f-87d2719f482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4885684" name="019ef398-cb4d-7823-ba9f-87d2719f482e"/>
                          <pic:cNvPicPr/>
                        </pic:nvPicPr>
                        <pic:blipFill>
                          <a:blip r:embed="rId1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Wohnung 4 Bad</w:t>
            </w:r>
          </w:p>
          <w:p>
            <w:pPr>
              <w:spacing w:before="0" w:after="0" w:line="240" w:lineRule="auto"/>
            </w:pPr>
            <w:r>
              <w:t>3.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04968816" name="019ef39f-1911-7a33-ae84-91ec963efe5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3830618" name="019ef39f-1911-7a33-ae84-91ec963efe50"/>
                          <pic:cNvPicPr/>
                        </pic:nvPicPr>
                        <pic:blipFill>
                          <a:blip r:embed="rId1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Wohnung 5 Bad</w:t>
            </w:r>
          </w:p>
          <w:p>
            <w:pPr>
              <w:spacing w:before="0" w:after="0" w:line="240" w:lineRule="auto"/>
            </w:pPr>
            <w:r>
              <w:t>3. 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36856030" name="019ef3aa-1c19-75fa-816e-89faf4f251b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380653" name="019ef3aa-1c19-75fa-816e-89faf4f251bb"/>
                          <pic:cNvPicPr/>
                        </pic:nvPicPr>
                        <pic:blipFill>
                          <a:blip r:embed="rId1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Wohnung 5 Bad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21907815" name="019ef3e3-2d20-7c4e-836f-ca46f6d9747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9809391" name="019ef3e3-2d20-7c4e-836f-ca46f6d97474"/>
                          <pic:cNvPicPr/>
                        </pic:nvPicPr>
                        <pic:blipFill>
                          <a:blip r:embed="rId1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Wohnung 3 Bad</w:t>
            </w:r>
          </w:p>
          <w:p>
            <w:pPr>
              <w:spacing w:before="0" w:after="0" w:line="240" w:lineRule="auto"/>
            </w:pPr>
            <w:r>
              <w:t>2. OG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93077927" name="019ef3e8-1125-7ea9-9c02-aa7391183f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1960311" name="019ef3e8-1125-7ea9-9c02-aa7391183f5d"/>
                          <pic:cNvPicPr/>
                        </pic:nvPicPr>
                        <pic:blipFill>
                          <a:blip r:embed="rId1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Wohnung 2 Bad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74192326" name="019ef438-13a7-7889-af12-9e17020bdbe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0109290" name="019ef438-13a7-7889-af12-9e17020bdbeb"/>
                          <pic:cNvPicPr/>
                        </pic:nvPicPr>
                        <pic:blipFill>
                          <a:blip r:embed="rId1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Wohnung 11 Bad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89412894" name="019ef445-579f-7467-a591-51e710a4ab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6038294" name="019ef445-579f-7467-a591-51e710a4ab4d"/>
                          <pic:cNvPicPr/>
                        </pic:nvPicPr>
                        <pic:blipFill>
                          <a:blip r:embed="rId1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Wohnung 8 Bad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42728417" name="019ef44d-630b-7d32-97b6-573fc9bf75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0612907" name="019ef44d-630b-7d32-97b6-573fc9bf7513"/>
                          <pic:cNvPicPr/>
                        </pic:nvPicPr>
                        <pic:blipFill>
                          <a:blip r:embed="rId1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Wohnung 9 Bad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97595737" name="019ef457-1257-7f6d-865c-64247702559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2287944" name="019ef457-1257-7f6d-865c-642477025591"/>
                          <pic:cNvPicPr/>
                        </pic:nvPicPr>
                        <pic:blipFill>
                          <a:blip r:embed="rId1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Wohnung 8 Bad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86376867" name="019ef465-4a11-715a-ba39-48e12f1c053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0756177" name="019ef465-4a11-715a-ba39-48e12f1c0531"/>
                          <pic:cNvPicPr/>
                        </pic:nvPicPr>
                        <pic:blipFill>
                          <a:blip r:embed="rId1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Wohnung 6 Bad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06490073" name="019ef474-7e51-78a8-8231-f653635c03f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5845114" name="019ef474-7e51-78a8-8231-f653635c03f1"/>
                          <pic:cNvPicPr/>
                        </pic:nvPicPr>
                        <pic:blipFill>
                          <a:blip r:embed="rId1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Wohnung 4 Bad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37165755" name="019ef479-674f-782e-8b92-d34bd46c606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2181124" name="019ef479-674f-782e-8b92-d34bd46c606d"/>
                          <pic:cNvPicPr/>
                        </pic:nvPicPr>
                        <pic:blipFill>
                          <a:blip r:embed="rId1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Wohnung 2 Küche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62799883" name="019ef48c-618e-7dc3-8781-cb3bdbbdbbc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8335712" name="019ef48c-618e-7dc3-8781-cb3bdbbdbbcb"/>
                          <pic:cNvPicPr/>
                        </pic:nvPicPr>
                        <pic:blipFill>
                          <a:blip r:embed="rId1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Wohnung 5 Bad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56465396" name="019ef49e-b5e8-7bb6-b88e-a12a5ee5ce5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8037599" name="019ef49e-b5e8-7bb6-b88e-a12a5ee5ce52"/>
                          <pic:cNvPicPr/>
                        </pic:nvPicPr>
                        <pic:blipFill>
                          <a:blip r:embed="rId1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Wohnung 7 Bad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37563371" name="019ef4a5-31be-791a-b65e-1ff5cb8ba22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3488885" name="019ef4a5-31be-791a-b65e-1ff5cb8ba222"/>
                          <pic:cNvPicPr/>
                        </pic:nvPicPr>
                        <pic:blipFill>
                          <a:blip r:embed="rId1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Wohnung 4 Bad</w:t>
            </w:r>
          </w:p>
          <w:p>
            <w:pPr>
              <w:spacing w:before="0" w:after="0" w:line="240" w:lineRule="auto"/>
            </w:pPr>
            <w:r>
              <w:t>4.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Floorflex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12391843" name="019ef36c-ce87-7fbc-a22f-46271649c4e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4129912" name="019ef36c-ce87-7fbc-a22f-46271649c4ed"/>
                          <pic:cNvPicPr/>
                        </pic:nvPicPr>
                        <pic:blipFill>
                          <a:blip r:embed="rId1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Wohnung 1 Bad</w:t>
            </w:r>
          </w:p>
          <w:p>
            <w:pPr>
              <w:spacing w:before="0" w:after="0" w:line="240" w:lineRule="auto"/>
            </w:pPr>
            <w:r>
              <w:t>4.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Floorflex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69329091" name="019ef375-60af-7fc3-b34f-2c118fa646b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4995983" name="019ef375-60af-7fc3-b34f-2c118fa646b1"/>
                          <pic:cNvPicPr/>
                        </pic:nvPicPr>
                        <pic:blipFill>
                          <a:blip r:embed="rId1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Wohnung 3 Bad </w:t>
            </w:r>
          </w:p>
          <w:p>
            <w:pPr>
              <w:spacing w:before="0" w:after="0" w:line="240" w:lineRule="auto"/>
            </w:pPr>
            <w:r>
              <w:t>3.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Floorflex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11117881" name="019ef397-e7dd-746b-aab1-f87b4060256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6628109" name="019ef397-e7dd-746b-aab1-f87b40602569"/>
                          <pic:cNvPicPr/>
                        </pic:nvPicPr>
                        <pic:blipFill>
                          <a:blip r:embed="rId1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Wohnung 4 Bad</w:t>
            </w:r>
          </w:p>
          <w:p>
            <w:pPr>
              <w:spacing w:before="0" w:after="0" w:line="240" w:lineRule="auto"/>
            </w:pPr>
            <w:r>
              <w:t>3.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Floorflex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93760530" name="019ef39e-191e-744b-98d1-ab59e1b9f07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4901661" name="019ef39e-191e-744b-98d1-ab59e1b9f075"/>
                          <pic:cNvPicPr/>
                        </pic:nvPicPr>
                        <pic:blipFill>
                          <a:blip r:embed="rId1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Wohnung 5 Bad</w:t>
            </w:r>
          </w:p>
          <w:p>
            <w:pPr>
              <w:spacing w:before="0" w:after="0" w:line="240" w:lineRule="auto"/>
            </w:pPr>
            <w:r>
              <w:t>3. OG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Floorflex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12814840" name="019ef3a8-d3c6-7aac-b3fa-27be9b24045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0606540" name="019ef3a8-d3c6-7aac-b3fa-27be9b240458"/>
                          <pic:cNvPicPr/>
                        </pic:nvPicPr>
                        <pic:blipFill>
                          <a:blip r:embed="rId1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Wohnung 5 Bad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Floorflex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15251848" name="019ef3e3-9694-743d-a45b-b85fd6f9883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9356417" name="019ef3e3-9694-743d-a45b-b85fd6f98832"/>
                          <pic:cNvPicPr/>
                        </pic:nvPicPr>
                        <pic:blipFill>
                          <a:blip r:embed="rId1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Wohnung 3 Bad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Floorflex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13245123" name="019ef3e8-b1ce-722d-802b-cfcbdf075a4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4654911" name="019ef3e8-b1ce-722d-802b-cfcbdf075a4b"/>
                          <pic:cNvPicPr/>
                        </pic:nvPicPr>
                        <pic:blipFill>
                          <a:blip r:embed="rId1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Wohnung 2 Bad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Floorflex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81004588" name="019ef439-dfed-7629-be02-17e6f6bccd3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0892164" name="019ef439-dfed-7629-be02-17e6f6bccd3d"/>
                          <pic:cNvPicPr/>
                        </pic:nvPicPr>
                        <pic:blipFill>
                          <a:blip r:embed="rId1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Wohnung 11 Bad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Floorflex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16186382" name="019ef444-8560-76d3-9aa0-d9330b4be0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650770" name="019ef444-8560-76d3-9aa0-d9330b4be093"/>
                          <pic:cNvPicPr/>
                        </pic:nvPicPr>
                        <pic:blipFill>
                          <a:blip r:embed="rId1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Wohnung 8 Bad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Floorflex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87293856" name="019ef44e-1bf7-75bb-8807-460afb2b508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7399930" name="019ef44e-1bf7-75bb-8807-460afb2b508d"/>
                          <pic:cNvPicPr/>
                        </pic:nvPicPr>
                        <pic:blipFill>
                          <a:blip r:embed="rId1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Wohnung 8 Bad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Floorflex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20810484" name="019ef464-6c9f-751e-a886-7233b2aadf4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5035778" name="019ef464-6c9f-751e-a886-7233b2aadf46"/>
                          <pic:cNvPicPr/>
                        </pic:nvPicPr>
                        <pic:blipFill>
                          <a:blip r:embed="rId1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Wohnung 6 Bad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Floorflex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03538301" name="019ef473-611e-7283-bdee-eb4078b0190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0602227" name="019ef473-611e-7283-bdee-eb4078b0190c"/>
                          <pic:cNvPicPr/>
                        </pic:nvPicPr>
                        <pic:blipFill>
                          <a:blip r:embed="rId1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Wohnung 4 Bad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Floorflex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0405991" name="019ef481-277f-7327-940d-30223bc9237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2200484" name="019ef481-277f-7327-940d-30223bc9237f"/>
                          <pic:cNvPicPr/>
                        </pic:nvPicPr>
                        <pic:blipFill>
                          <a:blip r:embed="rId1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Wohnung 1 Bad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Floorflex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94306520" name="019ef494-9b6d-77bf-b8f6-ef717875246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3913371" name="019ef494-9b6d-77bf-b8f6-ef7178752467"/>
                          <pic:cNvPicPr/>
                        </pic:nvPicPr>
                        <pic:blipFill>
                          <a:blip r:embed="rId1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Wohnung 5 Bad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Floorflex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9800321" name="019ef49e-e004-7d11-a840-06d1e2e4b26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6025551" name="019ef49e-e004-7d11-a840-06d1e2e4b26f"/>
                          <pic:cNvPicPr/>
                        </pic:nvPicPr>
                        <pic:blipFill>
                          <a:blip r:embed="rId1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Wohnung 7 Bad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Floorflex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83097062" name="019ef4a2-e759-7375-bf12-1d7584b4d15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398511" name="019ef4a2-e759-7375-bf12-1d7584b4d155"/>
                          <pic:cNvPicPr/>
                        </pic:nvPicPr>
                        <pic:blipFill>
                          <a:blip r:embed="rId1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Wohnung 8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Wand/ Boden </w:t>
            </w:r>
          </w:p>
        </w:tc>
        <w:tc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90220025" name="019ef37b-fba6-79e9-b2fa-b4c605f5dac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7007848" name="019ef37b-fba6-79e9-b2fa-b4c605f5dac4"/>
                          <pic:cNvPicPr/>
                        </pic:nvPicPr>
                        <pic:blipFill>
                          <a:blip r:embed="rId1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Wohnung 1 Bad</w:t>
            </w:r>
          </w:p>
          <w:p>
            <w:pPr>
              <w:spacing w:before="0" w:after="0" w:line="240" w:lineRule="auto"/>
            </w:pPr>
            <w:r>
              <w:t>3. OG</w:t>
            </w:r>
          </w:p>
        </w:tc>
        <w:tc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28484028" name="019ef38d-d2bb-77e1-a49d-6220e75f39b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7224604" name="019ef38d-d2bb-77e1-a49d-6220e75f39be"/>
                          <pic:cNvPicPr/>
                        </pic:nvPicPr>
                        <pic:blipFill>
                          <a:blip r:embed="rId1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Wohnung 7 Bad</w:t>
            </w:r>
          </w:p>
          <w:p>
            <w:pPr>
              <w:spacing w:before="0" w:after="0" w:line="240" w:lineRule="auto"/>
            </w:pPr>
            <w:r>
              <w:t>3. OG </w:t>
            </w:r>
          </w:p>
          <w:p>
            <w:pPr>
              <w:spacing w:before="0" w:after="0" w:line="240" w:lineRule="auto"/>
            </w:pPr>
            <w:r>
              <w:t>Boden / Wand </w:t>
            </w:r>
          </w:p>
        </w:tc>
        <w:tc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12749746" name="019ef3ad-b6c2-725b-9fcd-8be745d85bb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67464" name="019ef3ad-b6c2-725b-9fcd-8be745d85bb1"/>
                          <pic:cNvPicPr/>
                        </pic:nvPicPr>
                        <pic:blipFill>
                          <a:blip r:embed="rId1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Wohnung 11 Bad</w:t>
            </w:r>
          </w:p>
          <w:p>
            <w:pPr>
              <w:spacing w:before="0" w:after="0" w:line="240" w:lineRule="auto"/>
            </w:pPr>
            <w:r>
              <w:t>3. OG </w:t>
            </w:r>
          </w:p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22429998" name="019ef3b3-4f4c-734a-8d90-20d802d401c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7085494" name="019ef3b3-4f4c-734a-8d90-20d802d401c8"/>
                          <pic:cNvPicPr/>
                        </pic:nvPicPr>
                        <pic:blipFill>
                          <a:blip r:embed="rId1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Wohnung 8 Bad </w:t>
            </w:r>
          </w:p>
          <w:p>
            <w:pPr>
              <w:spacing w:before="0" w:after="0" w:line="240" w:lineRule="auto"/>
            </w:pPr>
            <w:r>
              <w:t>3 .OG</w:t>
            </w:r>
          </w:p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15940974" name="019ef3b9-370a-7257-8d8d-13c9647bfc0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4528396" name="019ef3b9-370a-7257-8d8d-13c9647bfc07"/>
                          <pic:cNvPicPr/>
                        </pic:nvPicPr>
                        <pic:blipFill>
                          <a:blip r:embed="rId1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Wohnung 4 Bad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18881753" name="019ef3cd-b3e8-79c9-8c05-783e8ce7822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4081809" name="019ef3cd-b3e8-79c9-8c05-783e8ce78220"/>
                          <pic:cNvPicPr/>
                        </pic:nvPicPr>
                        <pic:blipFill>
                          <a:blip r:embed="rId1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Wohnung 7 Bad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92674208" name="019ef3d6-3a7c-787f-b738-caf41425744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6091640" name="019ef3d6-3a7c-787f-b738-caf414257441"/>
                          <pic:cNvPicPr/>
                        </pic:nvPicPr>
                        <pic:blipFill>
                          <a:blip r:embed="rId1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Wohnung 2 Bad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94933053" name="019ef488-64c7-7cc4-ab42-117bbcd13cb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6723200" name="019ef488-64c7-7cc4-ab42-117bbcd13cb6"/>
                          <pic:cNvPicPr/>
                        </pic:nvPicPr>
                        <pic:blipFill>
                          <a:blip r:embed="rId1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VM-29</w:t>
            </w:r>
          </w:p>
        </w:tc>
        <w:tc>
          <w:p>
            <w:pPr>
              <w:spacing w:before="0" w:after="0" w:line="240" w:lineRule="auto"/>
            </w:pPr>
            <w:r>
              <w:t>Wohnung 1 Wohnzimmer </w:t>
            </w:r>
          </w:p>
          <w:p>
            <w:pPr>
              <w:spacing w:before="0" w:after="0" w:line="240" w:lineRule="auto"/>
            </w:pPr>
            <w:r>
              <w:t>3. OG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26921567" name="019ef38f-46a2-7c8a-bc72-4ff186d1c6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8387592" name="019ef38f-46a2-7c8a-bc72-4ff186d1c6e2"/>
                          <pic:cNvPicPr/>
                        </pic:nvPicPr>
                        <pic:blipFill>
                          <a:blip r:embed="rId1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VM-30</w:t>
            </w:r>
          </w:p>
        </w:tc>
        <w:tc>
          <w:p>
            <w:pPr>
              <w:spacing w:before="0" w:after="0" w:line="240" w:lineRule="auto"/>
            </w:pPr>
            <w:r>
              <w:t>Wohnung 10 Bad</w:t>
            </w:r>
          </w:p>
          <w:p>
            <w:pPr>
              <w:spacing w:before="0" w:after="0" w:line="240" w:lineRule="auto"/>
            </w:pPr>
            <w:r>
              <w:t>3. OG </w:t>
            </w:r>
          </w:p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37378050" name="019ef3ba-9363-70be-ae3d-8d225755c13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0600744" name="019ef3ba-9363-70be-ae3d-8d225755c136"/>
                          <pic:cNvPicPr/>
                        </pic:nvPicPr>
                        <pic:blipFill>
                          <a:blip r:embed="rId1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Konnte NICHT Untersucht werden!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VM-30</w:t>
            </w:r>
          </w:p>
        </w:tc>
        <w:tc>
          <w:p>
            <w:pPr>
              <w:spacing w:before="0" w:after="0" w:line="240" w:lineRule="auto"/>
            </w:pPr>
            <w:r>
              <w:t>Wohnung 6 Bad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99954038" name="019ef3d5-8aab-716a-bfe3-eca38613850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8763157" name="019ef3d5-8aab-716a-bfe3-eca386138508"/>
                          <pic:cNvPicPr/>
                        </pic:nvPicPr>
                        <pic:blipFill>
                          <a:blip r:embed="rId1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Konnte NICHT Untersucht werden!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VM-31</w:t>
            </w:r>
          </w:p>
        </w:tc>
        <w:tc>
          <w:p>
            <w:pPr>
              <w:spacing w:before="0" w:after="0" w:line="240" w:lineRule="auto"/>
            </w:pPr>
            <w:r>
              <w:t>Wohnung 10 Bad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42960987" name="019ef46b-925c-7239-a9a0-aba8f014cb9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1238720" name="019ef46b-925c-7239-a9a0-aba8f014cb9d"/>
                          <pic:cNvPicPr/>
                        </pic:nvPicPr>
                        <pic:blipFill>
                          <a:blip r:embed="rId1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VM-33</w:t>
            </w:r>
          </w:p>
        </w:tc>
        <w:tc>
          <w:p>
            <w:pPr>
              <w:spacing w:before="0" w:after="0" w:line="240" w:lineRule="auto"/>
            </w:pPr>
            <w:r>
              <w:t>Wohnung 1 Bad</w:t>
            </w:r>
          </w:p>
          <w:p>
            <w:pPr>
              <w:spacing w:before="0" w:after="0" w:line="240" w:lineRule="auto"/>
            </w:pPr>
            <w:r>
              <w:t>4.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Plattenkleber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82638488" name="019ef374-cc98-7bce-8a22-80562184eda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238049" name="019ef374-cc98-7bce-8a22-80562184edae"/>
                          <pic:cNvPicPr/>
                        </pic:nvPicPr>
                        <pic:blipFill>
                          <a:blip r:embed="rId1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VM-33</w:t>
            </w:r>
          </w:p>
        </w:tc>
        <w:tc>
          <w:p>
            <w:pPr>
              <w:spacing w:before="0" w:after="0" w:line="240" w:lineRule="auto"/>
            </w:pPr>
            <w:r>
              <w:t>Wohnung 3 Bad </w:t>
            </w:r>
          </w:p>
          <w:p>
            <w:pPr>
              <w:spacing w:before="0" w:after="0" w:line="240" w:lineRule="auto"/>
            </w:pPr>
            <w:r>
              <w:t>3.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Plattenkleber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8801032" name="019ef396-fb62-7b63-bad8-5c064436d8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8256999" name="019ef396-fb62-7b63-bad8-5c064436d813"/>
                          <pic:cNvPicPr/>
                        </pic:nvPicPr>
                        <pic:blipFill>
                          <a:blip r:embed="rId1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VM-33</w:t>
            </w:r>
          </w:p>
        </w:tc>
        <w:tc>
          <w:p>
            <w:pPr>
              <w:spacing w:before="0" w:after="0" w:line="240" w:lineRule="auto"/>
            </w:pPr>
            <w:r>
              <w:t>Wohnung 10 Bad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Plattenkleber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60211377" name="019ef46c-3135-7f9c-b26d-501f4fc83f8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0542911" name="019ef46c-3135-7f9c-b26d-501f4fc83f8d"/>
                          <pic:cNvPicPr/>
                        </pic:nvPicPr>
                        <pic:blipFill>
                          <a:blip r:embed="rId1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VM-33</w:t>
            </w:r>
          </w:p>
        </w:tc>
        <w:tc>
          <w:p>
            <w:pPr>
              <w:spacing w:before="0" w:after="0" w:line="240" w:lineRule="auto"/>
            </w:pPr>
            <w:r>
              <w:t>Wohnung 1 Bad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Plattenkleber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76546677" name="019ef497-302a-78ed-93fe-80442281927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356961" name="019ef497-302a-78ed-93fe-804422819270"/>
                          <pic:cNvPicPr/>
                        </pic:nvPicPr>
                        <pic:blipFill>
                          <a:blip r:embed="rId1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VM-34</w:t>
            </w:r>
          </w:p>
        </w:tc>
        <w:tc>
          <w:p>
            <w:pPr>
              <w:spacing w:before="0" w:after="0" w:line="240" w:lineRule="auto"/>
            </w:pPr>
            <w:r>
              <w:t>Wohnung 9 Bad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Cushion Vinyl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71125335" name="019ef454-3ee1-76a4-9b4e-2218380ec8e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3480609" name="019ef454-3ee1-76a4-9b4e-2218380ec8ec"/>
                          <pic:cNvPicPr/>
                        </pic:nvPicPr>
                        <pic:blipFill>
                          <a:blip r:embed="rId1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VM-35</w:t>
            </w:r>
          </w:p>
        </w:tc>
        <w:tc>
          <w:p>
            <w:pPr>
              <w:spacing w:before="0" w:after="0" w:line="240" w:lineRule="auto"/>
            </w:pPr>
            <w:r>
              <w:t>Wohnung 8 Bad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Plattenkleber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86177664" name="019ef463-b0d2-70ac-8fb0-7900a5201d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5077615" name="019ef463-b0d2-70ac-8fb0-7900a5201d29"/>
                          <pic:cNvPicPr/>
                        </pic:nvPicPr>
                        <pic:blipFill>
                          <a:blip r:embed="rId1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19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 Nordstrasse 70, 8006 Zürich</w:t>
          </w:r>
        </w:p>
        <w:p>
          <w:pPr>
            <w:spacing w:before="0" w:after="0"/>
          </w:pPr>
          <w:r>
            <w:t>978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media/document_image_rId75.jpeg" Type="http://schemas.openxmlformats.org/officeDocument/2006/relationships/image" Id="rId75"/>
    <Relationship Target="media/document_image_rId76.jpeg" Type="http://schemas.openxmlformats.org/officeDocument/2006/relationships/image" Id="rId76"/>
    <Relationship Target="media/document_image_rId77.jpeg" Type="http://schemas.openxmlformats.org/officeDocument/2006/relationships/image" Id="rId77"/>
    <Relationship Target="media/document_image_rId78.jpeg" Type="http://schemas.openxmlformats.org/officeDocument/2006/relationships/image" Id="rId78"/>
    <Relationship Target="media/document_image_rId79.jpeg" Type="http://schemas.openxmlformats.org/officeDocument/2006/relationships/image" Id="rId79"/>
    <Relationship Target="media/document_image_rId80.jpeg" Type="http://schemas.openxmlformats.org/officeDocument/2006/relationships/image" Id="rId80"/>
    <Relationship Target="media/document_image_rId81.jpeg" Type="http://schemas.openxmlformats.org/officeDocument/2006/relationships/image" Id="rId81"/>
    <Relationship Target="media/document_image_rId82.jpeg" Type="http://schemas.openxmlformats.org/officeDocument/2006/relationships/image" Id="rId82"/>
    <Relationship Target="media/document_image_rId83.jpeg" Type="http://schemas.openxmlformats.org/officeDocument/2006/relationships/image" Id="rId83"/>
    <Relationship Target="media/document_image_rId84.jpeg" Type="http://schemas.openxmlformats.org/officeDocument/2006/relationships/image" Id="rId84"/>
    <Relationship Target="media/document_image_rId85.jpeg" Type="http://schemas.openxmlformats.org/officeDocument/2006/relationships/image" Id="rId85"/>
    <Relationship Target="media/document_image_rId86.jpeg" Type="http://schemas.openxmlformats.org/officeDocument/2006/relationships/image" Id="rId86"/>
    <Relationship Target="media/document_image_rId87.jpeg" Type="http://schemas.openxmlformats.org/officeDocument/2006/relationships/image" Id="rId87"/>
    <Relationship Target="media/document_image_rId88.jpeg" Type="http://schemas.openxmlformats.org/officeDocument/2006/relationships/image" Id="rId88"/>
    <Relationship Target="media/document_image_rId89.jpeg" Type="http://schemas.openxmlformats.org/officeDocument/2006/relationships/image" Id="rId89"/>
    <Relationship Target="media/document_image_rId90.jpeg" Type="http://schemas.openxmlformats.org/officeDocument/2006/relationships/image" Id="rId90"/>
    <Relationship Target="media/document_image_rId91.jpeg" Type="http://schemas.openxmlformats.org/officeDocument/2006/relationships/image" Id="rId91"/>
    <Relationship Target="media/document_image_rId92.jpeg" Type="http://schemas.openxmlformats.org/officeDocument/2006/relationships/image" Id="rId92"/>
    <Relationship Target="media/document_image_rId93.jpeg" Type="http://schemas.openxmlformats.org/officeDocument/2006/relationships/image" Id="rId93"/>
    <Relationship Target="media/document_image_rId94.jpeg" Type="http://schemas.openxmlformats.org/officeDocument/2006/relationships/image" Id="rId94"/>
    <Relationship Target="media/document_image_rId95.jpeg" Type="http://schemas.openxmlformats.org/officeDocument/2006/relationships/image" Id="rId95"/>
    <Relationship Target="media/document_image_rId96.jpeg" Type="http://schemas.openxmlformats.org/officeDocument/2006/relationships/image" Id="rId96"/>
    <Relationship Target="media/document_image_rId97.jpeg" Type="http://schemas.openxmlformats.org/officeDocument/2006/relationships/image" Id="rId97"/>
    <Relationship Target="media/document_image_rId98.jpeg" Type="http://schemas.openxmlformats.org/officeDocument/2006/relationships/image" Id="rId98"/>
    <Relationship Target="media/document_image_rId99.jpeg" Type="http://schemas.openxmlformats.org/officeDocument/2006/relationships/image" Id="rId99"/>
    <Relationship Target="media/document_image_rId100.jpeg" Type="http://schemas.openxmlformats.org/officeDocument/2006/relationships/image" Id="rId100"/>
    <Relationship Target="media/document_image_rId101.jpeg" Type="http://schemas.openxmlformats.org/officeDocument/2006/relationships/image" Id="rId101"/>
    <Relationship Target="media/document_image_rId102.jpeg" Type="http://schemas.openxmlformats.org/officeDocument/2006/relationships/image" Id="rId102"/>
    <Relationship Target="media/document_image_rId103.jpeg" Type="http://schemas.openxmlformats.org/officeDocument/2006/relationships/image" Id="rId103"/>
    <Relationship Target="media/document_image_rId104.jpeg" Type="http://schemas.openxmlformats.org/officeDocument/2006/relationships/image" Id="rId104"/>
    <Relationship Target="media/document_image_rId105.jpeg" Type="http://schemas.openxmlformats.org/officeDocument/2006/relationships/image" Id="rId105"/>
    <Relationship Target="media/document_image_rId106.jpeg" Type="http://schemas.openxmlformats.org/officeDocument/2006/relationships/image" Id="rId106"/>
    <Relationship Target="media/document_image_rId107.jpeg" Type="http://schemas.openxmlformats.org/officeDocument/2006/relationships/image" Id="rId107"/>
    <Relationship Target="media/document_image_rId108.jpeg" Type="http://schemas.openxmlformats.org/officeDocument/2006/relationships/image" Id="rId108"/>
    <Relationship Target="media/document_image_rId109.jpeg" Type="http://schemas.openxmlformats.org/officeDocument/2006/relationships/image" Id="rId109"/>
    <Relationship Target="media/document_image_rId110.jpeg" Type="http://schemas.openxmlformats.org/officeDocument/2006/relationships/image" Id="rId110"/>
    <Relationship Target="media/document_image_rId111.jpeg" Type="http://schemas.openxmlformats.org/officeDocument/2006/relationships/image" Id="rId111"/>
    <Relationship Target="media/document_image_rId112.jpeg" Type="http://schemas.openxmlformats.org/officeDocument/2006/relationships/image" Id="rId112"/>
    <Relationship Target="media/document_image_rId113.jpeg" Type="http://schemas.openxmlformats.org/officeDocument/2006/relationships/image" Id="rId113"/>
    <Relationship Target="media/document_image_rId114.jpeg" Type="http://schemas.openxmlformats.org/officeDocument/2006/relationships/image" Id="rId114"/>
    <Relationship Target="media/document_image_rId115.jpeg" Type="http://schemas.openxmlformats.org/officeDocument/2006/relationships/image" Id="rId115"/>
    <Relationship Target="media/document_image_rId116.jpeg" Type="http://schemas.openxmlformats.org/officeDocument/2006/relationships/image" Id="rId116"/>
    <Relationship Target="media/document_image_rId117.jpeg" Type="http://schemas.openxmlformats.org/officeDocument/2006/relationships/image" Id="rId117"/>
    <Relationship Target="media/document_image_rId118.jpeg" Type="http://schemas.openxmlformats.org/officeDocument/2006/relationships/image" Id="rId118"/>
    <Relationship Target="media/document_image_rId119.jpeg" Type="http://schemas.openxmlformats.org/officeDocument/2006/relationships/image" Id="rId119"/>
    <Relationship Target="media/document_image_rId120.jpeg" Type="http://schemas.openxmlformats.org/officeDocument/2006/relationships/image" Id="rId120"/>
    <Relationship Target="media/document_image_rId121.jpeg" Type="http://schemas.openxmlformats.org/officeDocument/2006/relationships/image" Id="rId121"/>
    <Relationship Target="media/document_image_rId122.jpeg" Type="http://schemas.openxmlformats.org/officeDocument/2006/relationships/image" Id="rId122"/>
    <Relationship Target="media/document_image_rId123.jpeg" Type="http://schemas.openxmlformats.org/officeDocument/2006/relationships/image" Id="rId123"/>
    <Relationship Target="media/document_image_rId124.jpeg" Type="http://schemas.openxmlformats.org/officeDocument/2006/relationships/image" Id="rId124"/>
    <Relationship Target="media/document_image_rId125.jpeg" Type="http://schemas.openxmlformats.org/officeDocument/2006/relationships/image" Id="rId125"/>
    <Relationship Target="media/document_image_rId126.jpeg" Type="http://schemas.openxmlformats.org/officeDocument/2006/relationships/image" Id="rId126"/>
    <Relationship Target="media/document_image_rId127.jpeg" Type="http://schemas.openxmlformats.org/officeDocument/2006/relationships/image" Id="rId127"/>
    <Relationship Target="media/document_image_rId128.jpeg" Type="http://schemas.openxmlformats.org/officeDocument/2006/relationships/image" Id="rId128"/>
    <Relationship Target="media/document_image_rId129.jpeg" Type="http://schemas.openxmlformats.org/officeDocument/2006/relationships/image" Id="rId129"/>
    <Relationship Target="media/document_image_rId130.jpeg" Type="http://schemas.openxmlformats.org/officeDocument/2006/relationships/image" Id="rId130"/>
    <Relationship Target="media/document_image_rId131.jpeg" Type="http://schemas.openxmlformats.org/officeDocument/2006/relationships/image" Id="rId131"/>
    <Relationship Target="media/document_image_rId132.jpeg" Type="http://schemas.openxmlformats.org/officeDocument/2006/relationships/image" Id="rId132"/>
    <Relationship Target="media/document_image_rId133.jpeg" Type="http://schemas.openxmlformats.org/officeDocument/2006/relationships/image" Id="rId133"/>
    <Relationship Target="media/document_image_rId134.jpeg" Type="http://schemas.openxmlformats.org/officeDocument/2006/relationships/image" Id="rId134"/>
    <Relationship Target="media/document_image_rId135.jpeg" Type="http://schemas.openxmlformats.org/officeDocument/2006/relationships/image" Id="rId135"/>
    <Relationship Target="media/document_image_rId136.jpeg" Type="http://schemas.openxmlformats.org/officeDocument/2006/relationships/image" Id="rId136"/>
    <Relationship Target="media/document_image_rId137.jpeg" Type="http://schemas.openxmlformats.org/officeDocument/2006/relationships/image" Id="rId137"/>
    <Relationship Target="media/document_image_rId138.jpeg" Type="http://schemas.openxmlformats.org/officeDocument/2006/relationships/image" Id="rId138"/>
    <Relationship Target="media/document_image_rId139.jpeg" Type="http://schemas.openxmlformats.org/officeDocument/2006/relationships/image" Id="rId139"/>
    <Relationship Target="media/document_image_rId140.jpeg" Type="http://schemas.openxmlformats.org/officeDocument/2006/relationships/image" Id="rId140"/>
    <Relationship Target="media/document_image_rId141.jpeg" Type="http://schemas.openxmlformats.org/officeDocument/2006/relationships/image" Id="rId141"/>
    <Relationship Target="media/document_image_rId142.jpeg" Type="http://schemas.openxmlformats.org/officeDocument/2006/relationships/image" Id="rId142"/>
    <Relationship Target="media/document_image_rId143.jpeg" Type="http://schemas.openxmlformats.org/officeDocument/2006/relationships/image" Id="rId143"/>
    <Relationship Target="media/document_image_rId144.jpeg" Type="http://schemas.openxmlformats.org/officeDocument/2006/relationships/image" Id="rId144"/>
    <Relationship Target="media/document_image_rId145.jpeg" Type="http://schemas.openxmlformats.org/officeDocument/2006/relationships/image" Id="rId145"/>
    <Relationship Target="media/document_image_rId146.jpeg" Type="http://schemas.openxmlformats.org/officeDocument/2006/relationships/image" Id="rId146"/>
    <Relationship Target="media/document_image_rId147.jpeg" Type="http://schemas.openxmlformats.org/officeDocument/2006/relationships/image" Id="rId147"/>
    <Relationship Target="media/document_image_rId148.jpeg" Type="http://schemas.openxmlformats.org/officeDocument/2006/relationships/image" Id="rId148"/>
    <Relationship Target="media/document_image_rId149.jpeg" Type="http://schemas.openxmlformats.org/officeDocument/2006/relationships/image" Id="rId149"/>
    <Relationship Target="media/document_image_rId150.jpeg" Type="http://schemas.openxmlformats.org/officeDocument/2006/relationships/image" Id="rId150"/>
    <Relationship Target="media/document_image_rId151.jpeg" Type="http://schemas.openxmlformats.org/officeDocument/2006/relationships/image" Id="rId151"/>
    <Relationship Target="media/document_image_rId152.jpeg" Type="http://schemas.openxmlformats.org/officeDocument/2006/relationships/image" Id="rId152"/>
    <Relationship Target="media/document_image_rId153.jpeg" Type="http://schemas.openxmlformats.org/officeDocument/2006/relationships/image" Id="rId153"/>
    <Relationship Target="media/document_image_rId154.jpeg" Type="http://schemas.openxmlformats.org/officeDocument/2006/relationships/image" Id="rId154"/>
    <Relationship Target="media/document_image_rId155.jpeg" Type="http://schemas.openxmlformats.org/officeDocument/2006/relationships/image" Id="rId155"/>
    <Relationship Target="media/document_image_rId156.jpeg" Type="http://schemas.openxmlformats.org/officeDocument/2006/relationships/image" Id="rId156"/>
    <Relationship Target="media/document_image_rId157.jpeg" Type="http://schemas.openxmlformats.org/officeDocument/2006/relationships/image" Id="rId157"/>
    <Relationship Target="media/document_image_rId158.jpeg" Type="http://schemas.openxmlformats.org/officeDocument/2006/relationships/image" Id="rId158"/>
    <Relationship Target="media/document_image_rId159.jpeg" Type="http://schemas.openxmlformats.org/officeDocument/2006/relationships/image" Id="rId159"/>
    <Relationship Target="media/document_image_rId160.jpeg" Type="http://schemas.openxmlformats.org/officeDocument/2006/relationships/image" Id="rId160"/>
    <Relationship Target="media/document_image_rId161.jpeg" Type="http://schemas.openxmlformats.org/officeDocument/2006/relationships/image" Id="rId161"/>
    <Relationship Target="media/document_image_rId162.jpeg" Type="http://schemas.openxmlformats.org/officeDocument/2006/relationships/image" Id="rId162"/>
    <Relationship Target="media/document_image_rId163.jpeg" Type="http://schemas.openxmlformats.org/officeDocument/2006/relationships/image" Id="rId163"/>
    <Relationship Target="media/document_image_rId164.jpeg" Type="http://schemas.openxmlformats.org/officeDocument/2006/relationships/image" Id="rId164"/>
    <Relationship Target="media/document_image_rId165.jpeg" Type="http://schemas.openxmlformats.org/officeDocument/2006/relationships/image" Id="rId165"/>
    <Relationship Target="media/document_image_rId166.jpeg" Type="http://schemas.openxmlformats.org/officeDocument/2006/relationships/image" Id="rId166"/>
    <Relationship Target="media/document_image_rId167.jpeg" Type="http://schemas.openxmlformats.org/officeDocument/2006/relationships/image" Id="rId167"/>
    <Relationship Target="media/document_image_rId168.jpeg" Type="http://schemas.openxmlformats.org/officeDocument/2006/relationships/image" Id="rId168"/>
    <Relationship Target="media/document_image_rId169.jpeg" Type="http://schemas.openxmlformats.org/officeDocument/2006/relationships/image" Id="rId169"/>
    <Relationship Target="media/document_image_rId170.jpeg" Type="http://schemas.openxmlformats.org/officeDocument/2006/relationships/image" Id="rId170"/>
    <Relationship Target="media/document_image_rId171.jpeg" Type="http://schemas.openxmlformats.org/officeDocument/2006/relationships/image" Id="rId171"/>
    <Relationship Target="media/document_image_rId172.jpeg" Type="http://schemas.openxmlformats.org/officeDocument/2006/relationships/image" Id="rId172"/>
    <Relationship Target="media/document_image_rId173.jpeg" Type="http://schemas.openxmlformats.org/officeDocument/2006/relationships/image" Id="rId173"/>
    <Relationship Target="media/document_image_rId174.jpeg" Type="http://schemas.openxmlformats.org/officeDocument/2006/relationships/image" Id="rId174"/>
    <Relationship Target="media/document_image_rId175.jpeg" Type="http://schemas.openxmlformats.org/officeDocument/2006/relationships/image" Id="rId175"/>
    <Relationship Target="media/document_image_rId176.jpeg" Type="http://schemas.openxmlformats.org/officeDocument/2006/relationships/image" Id="rId176"/>
    <Relationship Target="media/document_image_rId177.jpeg" Type="http://schemas.openxmlformats.org/officeDocument/2006/relationships/image" Id="rId177"/>
    <Relationship Target="media/document_image_rId178.jpeg" Type="http://schemas.openxmlformats.org/officeDocument/2006/relationships/image" Id="rId178"/>
    <Relationship Target="media/document_image_rId179.jpeg" Type="http://schemas.openxmlformats.org/officeDocument/2006/relationships/image" Id="rId179"/>
    <Relationship Target="media/document_image_rId180.jpeg" Type="http://schemas.openxmlformats.org/officeDocument/2006/relationships/image" Id="rId180"/>
    <Relationship Target="media/document_image_rId181.jpeg" Type="http://schemas.openxmlformats.org/officeDocument/2006/relationships/image" Id="rId181"/>
    <Relationship Target="media/document_image_rId182.jpeg" Type="http://schemas.openxmlformats.org/officeDocument/2006/relationships/image" Id="rId182"/>
    <Relationship Target="media/document_image_rId183.jpeg" Type="http://schemas.openxmlformats.org/officeDocument/2006/relationships/image" Id="rId183"/>
    <Relationship Target="media/document_image_rId184.jpeg" Type="http://schemas.openxmlformats.org/officeDocument/2006/relationships/image" Id="rId184"/>
    <Relationship Target="media/document_image_rId185.jpeg" Type="http://schemas.openxmlformats.org/officeDocument/2006/relationships/image" Id="rId185"/>
    <Relationship Target="media/document_image_rId186.jpeg" Type="http://schemas.openxmlformats.org/officeDocument/2006/relationships/image" Id="rId186"/>
    <Relationship Target="media/document_image_rId187.jpeg" Type="http://schemas.openxmlformats.org/officeDocument/2006/relationships/image" Id="rId187"/>
    <Relationship Target="media/document_image_rId188.jpeg" Type="http://schemas.openxmlformats.org/officeDocument/2006/relationships/image" Id="rId188"/>
    <Relationship Target="media/document_image_rId189.jpeg" Type="http://schemas.openxmlformats.org/officeDocument/2006/relationships/image" Id="rId189"/>
    <Relationship Target="media/document_image_rId190.jpeg" Type="http://schemas.openxmlformats.org/officeDocument/2006/relationships/image" Id="rId190"/>
    <Relationship Target="media/document_image_rId191.jpeg" Type="http://schemas.openxmlformats.org/officeDocument/2006/relationships/image" Id="rId191"/>
    <Relationship Target="media/document_image_rId192.jpeg" Type="http://schemas.openxmlformats.org/officeDocument/2006/relationships/image" Id="rId192"/>
    <Relationship Target="media/document_image_rId193.jpeg" Type="http://schemas.openxmlformats.org/officeDocument/2006/relationships/image" Id="rId193"/>
    <Relationship Target="media/document_image_rId194.jpeg" Type="http://schemas.openxmlformats.org/officeDocument/2006/relationships/image" Id="rId194"/>
    <Relationship Target="media/document_image_rId195.jpeg" Type="http://schemas.openxmlformats.org/officeDocument/2006/relationships/image" Id="rId195"/>
    <Relationship Target="media/document_image_rId196.jpeg" Type="http://schemas.openxmlformats.org/officeDocument/2006/relationships/image" Id="rId196"/>
    <Relationship Target="media/document_image_rId197.jpeg" Type="http://schemas.openxmlformats.org/officeDocument/2006/relationships/image" Id="rId197"/>
    <Relationship Target="footer.xml" Type="http://schemas.openxmlformats.org/officeDocument/2006/relationships/footer" Id="rId198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